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Microsoft Java 11.0.26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00977587" name="fd6739b0-2110-11f1-af95-f102164fcd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4886770" name="fd6739b0-2110-11f1-af95-f102164fcd9e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OG - 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Cushio 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56129345" name="71b3b780-2111-11f1-af95-f102164fcd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6145330" name="71b3b780-2111-11f1-af95-f102164fcd9e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Gang / Treppenhaus </w:t>
            </w:r>
          </w:p>
          <w:p>
            <w:pPr>
              <w:spacing w:before="0" w:after="0" w:line="240" w:lineRule="auto"/>
            </w:pPr>
            <w:r>
              <w:t>OG - 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14938853" name="b7607a70-2111-11f1-af95-f102164fcd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5145584" name="b7607a70-2111-11f1-af95-f102164fcd9e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33846798" name="eda88140-2111-11f1-af95-f102164fcd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357841" name="eda88140-2111-11f1-af95-f102164fcd9e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WC / Bad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48326878" name="16a78000-2112-11f1-af95-f102164fcd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6853755" name="16a78000-2112-11f1-af95-f102164fcd9e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37522347" name="55488520-2112-11f1-af95-f102164fcd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3139616" name="55488520-2112-11f1-af95-f102164fcd9e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45612250" name="6535ab20-2112-11f1-af95-f102164fcd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2685826" name="6535ab20-2112-11f1-af95-f102164fcd9e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85631906" name="c0220920-2112-11f1-af95-f102164fcd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2828505" name="c0220920-2112-11f1-af95-f102164fcd9e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90277431" name="d9f62070-2112-11f1-af95-f102164fcd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5734438" name="d9f62070-2112-11f1-af95-f102164fcd9e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Terrasse </w:t>
            </w:r>
          </w:p>
          <w:p>
            <w:pPr>
              <w:spacing w:before="0" w:after="0" w:line="240" w:lineRule="auto"/>
            </w:pPr>
            <w:r>
              <w:t>OG -EG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44889378" name="1aa78f00-2113-11f1-af95-f102164fcd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6646026" name="1aa78f00-2113-11f1-af95-f102164fcd9e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57568393" name="f33db9c0-2113-11f1-af95-f102164fcd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5027050" name="f33db9c0-2113-11f1-af95-f102164fcd9e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51838824" name="03db6b10-2114-11f1-af95-f102164fcd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4262865" name="03db6b10-2114-11f1-af95-f102164fcd9e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Küche / Gang/ 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87494346" name="11d06a90-2114-11f1-af95-f102164fcd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9208823" name="11d06a90-2114-11f1-af95-f102164fcd9e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46895673" name="2379e690-2114-11f1-af95-f102164fcd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8385078" name="2379e690-2114-11f1-af95-f102164fcd9e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57338799" name="d58aec30-2114-11f1-af95-f102164fcd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9510922" name="d58aec30-2114-11f1-af95-f102164fcd9e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75961227" name="35617d00-2114-11f1-af95-f102164fcd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822821" name="35617d00-2114-11f1-af95-f102164fcd9e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18001173" name="e2d5c900-2114-11f1-af95-f102164fcd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780923" name="e2d5c900-2114-11f1-af95-f102164fcd9e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15022916" name="f26a6ec0-2114-11f1-af95-f102164fcd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2222342" name="f26a6ec0-2114-11f1-af95-f102164fcd9e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66035354" name="a7c4fa10-2115-11f1-af95-f102164fcd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8903531" name="a7c4fa10-2115-11f1-af95-f102164fcd9e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VM-20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Kachelofen </w:t>
            </w:r>
          </w:p>
        </w:tc>
        <w:tc>
          <w:p>
            <w:pPr>
              <w:spacing w:before="0" w:after="0" w:line="240" w:lineRule="auto"/>
            </w:pPr>
            <w:r>
              <w:t>Kachelofen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31013914" name="b6e07830-2115-11f1-af95-f102164fcd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7747323" name="b6e07830-2115-11f1-af95-f102164fcd9e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VM-21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48498505" name="f1bf4530-2115-11f1-af95-f102164fcd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6921992" name="f1bf4530-2115-11f1-af95-f102164fcd9e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VM-22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74359449" name="66170da0-2116-11f1-af95-f102164fcd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520565" name="66170da0-2116-11f1-af95-f102164fcd9e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VM-23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64099949" name="165c2ce0-2117-11f1-af95-f102164fcd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6368767" name="165c2ce0-2117-11f1-af95-f102164fcd9e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VM-24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62132291" name="33234570-2117-11f1-af95-f102164fcd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3546995" name="33234570-2117-11f1-af95-f102164fcd9e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VM-25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98555526" name="41c0e100-2117-11f1-af95-f102164fcd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5318656" name="41c0e100-2117-11f1-af95-f102164fcd9e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VM-26</w:t>
            </w:r>
          </w:p>
        </w:tc>
        <w:tc>
          <w:p>
            <w:pPr>
              <w:spacing w:before="0" w:after="0" w:line="240" w:lineRule="auto"/>
            </w:pPr>
            <w:r>
              <w:t>Keller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11618513" name="778f9920-2117-11f1-af95-f102164fcd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96692505" name="778f9920-2117-11f1-af95-f102164fcd9e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VM-27</w:t>
            </w:r>
          </w:p>
        </w:tc>
        <w:tc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OG - UG</w:t>
            </w:r>
          </w:p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56908378" name="8e4ab0a0-2117-11f1-af95-f102164fcd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1787367" name="8e4ab0a0-2117-11f1-af95-f102164fcd9e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VM-28</w:t>
            </w:r>
          </w:p>
        </w:tc>
        <w:tc>
          <w:p>
            <w:pPr>
              <w:spacing w:before="0" w:after="0" w:line="240" w:lineRule="auto"/>
            </w:pPr>
            <w:r>
              <w:t>Garage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90607256" name="45502cd0-2118-11f1-af95-f102164fcd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3328105" name="45502cd0-2118-11f1-af95-f102164fcd9e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VM-29</w:t>
            </w:r>
          </w:p>
        </w:tc>
        <w:tc>
          <w:p>
            <w:pPr>
              <w:spacing w:before="0" w:after="0" w:line="240" w:lineRule="auto"/>
            </w:pPr>
            <w:r>
              <w:t>Garage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87424802" name="580ec250-2118-11f1-af95-f102164fcd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0000652" name="580ec250-2118-11f1-af95-f102164fcd9e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Unter Putz Leichbauplatten</w:t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VM-30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17413383" name="c4f6db00-2118-11f1-af95-f102164fcd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6883168" name="c4f6db00-2118-11f1-af95-f102164fcd9e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VM-31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82701285" name="dd2ef590-2118-11f1-af95-f102164fcd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3698216" name="dd2ef590-2118-11f1-af95-f102164fcd9e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VM-32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EG-DG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91768908" name="0d0386f0-2119-11f1-af95-f102164fcd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4706607" name="0d0386f0-2119-11f1-af95-f102164fcd9e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VM-33</w:t>
            </w:r>
          </w:p>
        </w:tc>
        <w:tc>
          <w:p>
            <w:pPr>
              <w:spacing w:before="0" w:after="0" w:line="240" w:lineRule="auto"/>
            </w:pPr>
            <w:r>
              <w:t>Gartenhaus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88812515" name="63561180-2119-11f1-af95-f102164fcd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7032546" name="63561180-2119-11f1-af95-f102164fcd9e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VM-34</w:t>
            </w:r>
          </w:p>
        </w:tc>
        <w:tc>
          <w:p>
            <w:pPr>
              <w:spacing w:before="0" w:after="0" w:line="240" w:lineRule="auto"/>
            </w:pPr>
            <w:r>
              <w:t>Gartenhaus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Dach </w:t>
            </w:r>
          </w:p>
        </w:tc>
        <w:tc>
          <w:p>
            <w:pPr>
              <w:spacing w:before="0" w:after="0" w:line="240" w:lineRule="auto"/>
            </w:pPr>
            <w:r>
              <w:t>Dach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98012695" name="780860b0-2119-11f1-af95-f102164fcd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920148" name="780860b0-2119-11f1-af95-f102164fcd9e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VM-35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15318823" name="19ec9f40-211a-11f1-af95-f102164fcd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9866741" name="19ec9f40-211a-11f1-af95-f102164fcd9e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VM-36</w:t>
            </w:r>
          </w:p>
        </w:tc>
        <w:tc>
          <w:p>
            <w:pPr>
              <w:spacing w:before="0" w:after="0" w:line="240" w:lineRule="auto"/>
            </w:pPr>
            <w:r>
              <w:t>Dach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Dach </w:t>
            </w:r>
          </w:p>
        </w:tc>
        <w:tc>
          <w:p>
            <w:pPr>
              <w:spacing w:before="0" w:after="0" w:line="240" w:lineRule="auto"/>
            </w:pPr>
            <w:r>
              <w:t>Dach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11821175" name="28c6f5b0-211a-11f1-af95-f102164fcd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0904917" name="28c6f5b0-211a-11f1-af95-f102164fcd9e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40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MFH. Steineggstrasse 17, 8853 Lachen</w:t>
          </w:r>
        </w:p>
        <w:p>
          <w:pPr>
            <w:spacing w:before="0" w:after="0"/>
          </w:pPr>
          <w:r>
            <w:t>608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footer.xml" Type="http://schemas.openxmlformats.org/officeDocument/2006/relationships/footer" Id="rId40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